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744BA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6: Administrative Credentials and Portal Audits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3BFE861D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24145B47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Securing regulatory compliance, system registrations, and strategic partnerships is just as important as writing the narrative.</w:t>
            </w:r>
          </w:p>
        </w:tc>
      </w:tr>
    </w:tbl>
    <w:p w14:paraId="2E6BDFC7" w14:textId="77777777" w:rsidR="00A63C3E" w:rsidRDefault="00A63C3E"/>
    <w:p w14:paraId="7B749594" w14:textId="29365C8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429B4920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What is your organization's legal applicant status (e.g., 501(c)(3) nonprofit, higher education, local government)?</w:t>
      </w:r>
    </w:p>
    <w:p w14:paraId="5A511BED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4A941FD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use Letters of Support and Memorandums of Understanding (MOUs) as persuasive rhetorical proof of partner commitment?</w:t>
      </w:r>
    </w:p>
    <w:p w14:paraId="1C558085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73040AA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ensure your letters of support are not generic 'cookie-cutter' endorsements but detailed descriptions of alignment?</w:t>
      </w:r>
    </w:p>
    <w:p w14:paraId="312D8523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A595F37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What specific credentials, biosketches, or resumes are required for key personnel, and how will they be styled?</w:t>
      </w:r>
    </w:p>
    <w:p w14:paraId="11A6901C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DF32E74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will you rhetorically frame your organization's administrative track record to prove you are a low-risk investments?</w:t>
      </w:r>
    </w:p>
    <w:p w14:paraId="3549FF65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2D784B4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29E821CD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510AE460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senior partnership coordinator. Draft a highly professional, customized Memorandum of Understanding (MOU) framework between our nonprofit and a local university partner for the project: [Insert Project Details].</w:t>
            </w:r>
          </w:p>
        </w:tc>
      </w:tr>
    </w:tbl>
    <w:p w14:paraId="53A016A1" w14:textId="502500DA" w:rsidR="00A63C3E" w:rsidRDefault="00A63C3E"/>
    <w:sectPr w:rsidR="00A63C3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C1B6F" w14:textId="77777777" w:rsidR="005D3E16" w:rsidRDefault="005D3E16">
      <w:pPr>
        <w:spacing w:after="0" w:line="240" w:lineRule="auto"/>
      </w:pPr>
      <w:r>
        <w:separator/>
      </w:r>
    </w:p>
  </w:endnote>
  <w:endnote w:type="continuationSeparator" w:id="0">
    <w:p w14:paraId="412D6CAC" w14:textId="77777777" w:rsidR="005D3E16" w:rsidRDefault="005D3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0192A" w14:textId="77777777" w:rsidR="00A63C3E" w:rsidRDefault="00000000">
    <w:pPr>
      <w:pStyle w:val="Footer"/>
      <w:jc w:val="center"/>
    </w:pPr>
    <w:r w:rsidRPr="00B4344B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B434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55D6B" w14:textId="77777777" w:rsidR="005D3E16" w:rsidRDefault="005D3E16">
      <w:pPr>
        <w:spacing w:after="0" w:line="240" w:lineRule="auto"/>
      </w:pPr>
      <w:r>
        <w:separator/>
      </w:r>
    </w:p>
  </w:footnote>
  <w:footnote w:type="continuationSeparator" w:id="0">
    <w:p w14:paraId="44F32CA2" w14:textId="77777777" w:rsidR="005D3E16" w:rsidRDefault="005D3E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59EC1" w14:textId="77777777" w:rsidR="00A63C3E" w:rsidRDefault="00000000">
    <w:pPr>
      <w:pStyle w:val="Header"/>
      <w:jc w:val="right"/>
    </w:pPr>
    <w:r>
      <w:rPr>
        <w:rFonts w:ascii="Arial" w:hAnsi="Arial"/>
        <w:color w:val="787878"/>
        <w:sz w:val="17"/>
      </w:rPr>
      <w:t>Rhetorical Strategy and Project Alignment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5123461">
    <w:abstractNumId w:val="8"/>
  </w:num>
  <w:num w:numId="2" w16cid:durableId="1298336539">
    <w:abstractNumId w:val="6"/>
  </w:num>
  <w:num w:numId="3" w16cid:durableId="1297174888">
    <w:abstractNumId w:val="5"/>
  </w:num>
  <w:num w:numId="4" w16cid:durableId="2035228780">
    <w:abstractNumId w:val="4"/>
  </w:num>
  <w:num w:numId="5" w16cid:durableId="723724680">
    <w:abstractNumId w:val="7"/>
  </w:num>
  <w:num w:numId="6" w16cid:durableId="2059665867">
    <w:abstractNumId w:val="3"/>
  </w:num>
  <w:num w:numId="7" w16cid:durableId="1145658823">
    <w:abstractNumId w:val="2"/>
  </w:num>
  <w:num w:numId="8" w16cid:durableId="1620256412">
    <w:abstractNumId w:val="1"/>
  </w:num>
  <w:num w:numId="9" w16cid:durableId="1608269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742E"/>
    <w:rsid w:val="0015074B"/>
    <w:rsid w:val="0029639D"/>
    <w:rsid w:val="00326F90"/>
    <w:rsid w:val="005D3E16"/>
    <w:rsid w:val="00642739"/>
    <w:rsid w:val="00825EC9"/>
    <w:rsid w:val="00981994"/>
    <w:rsid w:val="00A63C3E"/>
    <w:rsid w:val="00AA1D8D"/>
    <w:rsid w:val="00B4344B"/>
    <w:rsid w:val="00B47730"/>
    <w:rsid w:val="00CB0664"/>
    <w:rsid w:val="00E3094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F7A294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4</cp:revision>
  <dcterms:created xsi:type="dcterms:W3CDTF">2013-12-23T23:15:00Z</dcterms:created>
  <dcterms:modified xsi:type="dcterms:W3CDTF">2026-08-25T03:29:00Z</dcterms:modified>
  <cp:category/>
</cp:coreProperties>
</file>